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5423113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796669" name="019ef993-259e-7c7f-977b-7dd46c8890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Schulzimmer / WC / Abwartraumn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932406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253265" name="019ef9ae-cd6f-7392-94e9-b8c547048a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958168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431095" name="019ef9d1-5b37-7b86-90ad-174e23da980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493909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438073" name="019ef9d7-a741-73d1-9276-daa8f566f5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6115538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064309" name="019ef9e6-7c58-7359-a822-4d113b926f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2679283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749175" name="019ef99b-328c-7213-9deb-f9b5f30cc3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3802224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659574" name="019ef9a2-f5a8-7c65-9ae7-eaf603ce6a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3674896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900372" name="019ef9a5-2dc5-7ce5-9966-b6e25a04eb9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6315622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81206" name="019ef98b-fff8-76c9-98e6-eaca978af65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9996644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907488" name="019ef9aa-bb22-7132-89b3-9fc33d676f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8137674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271919" name="019ef9b3-7da7-7638-a07a-eb932e711e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6614107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833575" name="019ef9bc-e88e-7b65-8002-2dfd587069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993116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826204" name="019ef9c4-cef8-7812-bc26-ae1617ce6ac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742384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266242" name="019ef9da-a275-7488-a5b3-5112b43e91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3244598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447065" name="019ef9e4-d411-7ca0-89a1-0b4f33e6803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877861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463305" name="019ef9f0-4fdb-7ebd-b36e-21ac9a9d06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0289553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69574" name="019ef9f6-7ffa-7929-a2bd-f4001159af9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6371484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041446" name="019efa04-4116-77c6-bd66-135110ed6d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8519729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372362" name="019ef9b4-06fa-7405-9043-d8a35d05138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5392534" name="019ef97e-7b96-7837-9b04-d364bfb36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510085" name="019ef97e-7b96-7837-9b04-d364bfb36f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962286" name="019ef980-6c59-750c-926d-bebd48611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721748" name="019ef980-6c59-750c-926d-bebd4861147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407557" name="019ef982-0700-7da0-b416-58ac1c618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085671" name="019ef982-0700-7da0-b416-58ac1c6189e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983585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153917" name="019ef985-9ef0-7a52-adae-f6dd456658d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1262607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300822" name="019ef986-e2d3-7b1c-bc42-c2240bdf23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8806439" name="019ef994-14e0-7a86-ba3d-d85e2f078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626634" name="019ef994-14e0-7a86-ba3d-d85e2f0788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348578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677939" name="019ef9b9-d80c-7cc9-b1da-86aafb57512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226773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2525" name="019ef9c9-b687-767e-a82b-ce7a8cd9ffc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179182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934379" name="019ef9e9-93f9-789d-9e34-ceac5ae6c5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519288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36618" name="019ef9e3-ad9d-71d2-b6e7-f9523506520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423556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709192" name="019efa02-0a2a-72b7-a086-ad52bd3d8ee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0230215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953335" name="019ef9bf-f34b-70ee-aa85-3bba44f0c87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1980681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939811" name="019ef9d2-1af7-78b8-80a0-da55fda16ce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894504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194045" name="019ef9d2-db76-7f91-aca1-a046fd3fe62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199126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078071" name="019ef9db-f89a-7935-9904-fb65fa332a6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5818203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77916" name="019ef9e8-f9e2-740c-b0d9-8e8363c4171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696688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82450" name="019ef9f1-2587-713c-b9a1-5ff985600b0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0925575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946891" name="019ef9f7-5644-77f1-8cbe-a7b6fa0d93a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4665951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667237" name="019ef9d5-c08f-70d5-bae5-0fbd15137c8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0609247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010364" name="019ef9f5-71b6-734f-b7fa-d9b2ac60665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526637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723898" name="019ef9f5-e422-7345-baa0-bc5d62c1dad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5069361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55997" name="019ef9fb-cbfe-7ace-8371-8bfff788d03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footer.xml" Type="http://schemas.openxmlformats.org/officeDocument/2006/relationships/footer" Id="rId4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